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00F3A" w14:textId="67431423" w:rsidR="00DE6280" w:rsidRPr="00515F00" w:rsidRDefault="00DE6280" w:rsidP="005B268F">
      <w:pPr>
        <w:pStyle w:val="Titel"/>
        <w:spacing w:after="240"/>
      </w:pPr>
      <w:bookmarkStart w:id="0" w:name="_Toc69987160"/>
      <w:bookmarkStart w:id="1" w:name="_Toc98775520"/>
      <w:r w:rsidRPr="00515F00">
        <w:t xml:space="preserve">Bijlage </w:t>
      </w:r>
      <w:r w:rsidR="000D65F4">
        <w:t>3</w:t>
      </w:r>
      <w:r w:rsidR="008F54BE" w:rsidRPr="00515F00">
        <w:t xml:space="preserve"> </w:t>
      </w:r>
      <w:r w:rsidR="007674AD" w:rsidRPr="00515F00">
        <w:t>–</w:t>
      </w:r>
      <w:r w:rsidR="00AA25AB" w:rsidRPr="00515F00">
        <w:t xml:space="preserve"> </w:t>
      </w:r>
      <w:r w:rsidR="00284A53" w:rsidRPr="00515F00">
        <w:t>Verklaring van geen-Russische betrokkenheid</w:t>
      </w:r>
    </w:p>
    <w:bookmarkEnd w:id="0"/>
    <w:bookmarkEnd w:id="1"/>
    <w:p w14:paraId="512674D8" w14:textId="77777777" w:rsidR="000D65F4" w:rsidRPr="00076CE1" w:rsidRDefault="000D65F4" w:rsidP="000D65F4">
      <w:pPr>
        <w:pStyle w:val="Ondertitel"/>
        <w:spacing w:before="240" w:after="240" w:line="240" w:lineRule="auto"/>
      </w:pPr>
      <w:r w:rsidRPr="00515F00">
        <w:t>Doo</w:t>
      </w:r>
      <w:r>
        <w:t xml:space="preserve">r Inschrijver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B4AF501F7A814CD5AFAC00402769FCBF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>
            <w:t>Europese openbare aanbesteding</w:t>
          </w:r>
        </w:sdtContent>
      </w:sdt>
      <w:r w:rsidRPr="00515F00">
        <w:t xml:space="preserve"> aangaande de Opdracht voo</w:t>
      </w:r>
      <w:r>
        <w:t>r K</w:t>
      </w:r>
      <w:r w:rsidRPr="00076CE1">
        <w:t>oningswei te Tilburg</w:t>
      </w:r>
      <w:r>
        <w:t xml:space="preserve">, </w:t>
      </w:r>
      <w:r w:rsidRPr="00076CE1">
        <w:t>deelname Bouwteam en eventueel aansluitend realisatie inclusief 2-jarig onderhoud</w:t>
      </w:r>
    </w:p>
    <w:p w14:paraId="4FF8969A" w14:textId="77BC9660" w:rsidR="00284A53" w:rsidRDefault="00284A53" w:rsidP="00284A53">
      <w:r>
        <w:t>Hierbij verklaart ondergetekende naar eer en geweten dat er geen sprake is van Russische betrokkenheid bij de uitvoering van onderhavige Opdracht (die de drempels van artikel 5 duodecies van EU Verordening (EU) 833/2014 van 31 juli 2014, betreffende de beperkende maatregelen naar aanleiding van de acties van Rusland die de situatie in Oekraïne destabiliseren, zoals gewijzigd bij Verordening 2022/578 van 8 april 2022, overschrijdt).</w:t>
      </w:r>
    </w:p>
    <w:p w14:paraId="669C881C" w14:textId="77777777" w:rsidR="000D65F4" w:rsidRDefault="000D65F4" w:rsidP="00284A53"/>
    <w:p w14:paraId="0EB6777A" w14:textId="77777777" w:rsidR="00284A53" w:rsidRDefault="00284A53" w:rsidP="00284A53">
      <w:r>
        <w:t>Ondertekende verklaart in het bijzonder dat:</w:t>
      </w:r>
    </w:p>
    <w:p w14:paraId="09123B85" w14:textId="77777777" w:rsidR="00284A53" w:rsidRDefault="00284A53" w:rsidP="00284A53"/>
    <w:p w14:paraId="1B8219A3" w14:textId="77777777" w:rsidR="00284A53" w:rsidRDefault="00284A53" w:rsidP="00284A53">
      <w:r>
        <w:t xml:space="preserve">a) de organisatie (inclusief de onderdelen van een eventueel betrokken consortium) die door ondergetekende wordt vertegenwoordigd een (rechts)persoon (natuurlijke persoon, bedrijf, entiteit of orgaan) is die </w:t>
      </w:r>
      <w:r w:rsidRPr="00284A53">
        <w:rPr>
          <w:u w:val="single"/>
        </w:rPr>
        <w:t>geen Russische nationaliteit</w:t>
      </w:r>
      <w:r>
        <w:t xml:space="preserve"> heeft en/of </w:t>
      </w:r>
      <w:r w:rsidRPr="00284A53">
        <w:rPr>
          <w:u w:val="single"/>
        </w:rPr>
        <w:t>niet in Rusland gevestigd</w:t>
      </w:r>
      <w:r>
        <w:t xml:space="preserve"> is;</w:t>
      </w:r>
    </w:p>
    <w:p w14:paraId="691E3E28" w14:textId="77777777" w:rsidR="00284A53" w:rsidRDefault="00284A53" w:rsidP="00284A53"/>
    <w:p w14:paraId="48436A5C" w14:textId="77777777" w:rsidR="00284A53" w:rsidRDefault="00284A53" w:rsidP="00284A53">
      <w:r>
        <w:t xml:space="preserve">b) de organisatie (inclusief de onderdelen van een eventueel betrokken consortium) die door ondergetekende wordt vertegenwoordigd een (rechts)persoon (natuurlijke persoon, bedrijf, entiteit of orgaan) is, die </w:t>
      </w:r>
      <w:r w:rsidRPr="00284A53">
        <w:rPr>
          <w:u w:val="single"/>
        </w:rPr>
        <w:t>niet voor meer dan 50% eigendom is van een (rechts)persoon zoals onder a)</w:t>
      </w:r>
      <w:r>
        <w:t xml:space="preserve"> genoemd; </w:t>
      </w:r>
    </w:p>
    <w:p w14:paraId="5D541F7D" w14:textId="77777777" w:rsidR="00284A53" w:rsidRDefault="00284A53" w:rsidP="00284A53"/>
    <w:p w14:paraId="7F48F6F7" w14:textId="77777777" w:rsidR="00284A53" w:rsidRDefault="00284A53" w:rsidP="00284A53">
      <w:r>
        <w:t xml:space="preserve">c) ondergetekende en/of de organisatie die door ondergetekende wordt vertegenwoordigd een (rechts)persoon (natuurlijke persoon, bedrijf, entiteit of orgaan) is die </w:t>
      </w:r>
      <w:r w:rsidRPr="00284A53">
        <w:rPr>
          <w:u w:val="single"/>
        </w:rPr>
        <w:t>niet handelt in belang en/of op aanwijzing van een partij, zoals bedoeld onder a) en b)</w:t>
      </w:r>
      <w:r>
        <w:t>;</w:t>
      </w:r>
    </w:p>
    <w:p w14:paraId="2D376BE6" w14:textId="77777777" w:rsidR="00284A53" w:rsidRDefault="00284A53" w:rsidP="00284A53"/>
    <w:p w14:paraId="42332E4C" w14:textId="77777777" w:rsidR="00284A53" w:rsidRDefault="00284A53" w:rsidP="00284A53">
      <w:r>
        <w:t xml:space="preserve">d) er door de organisatie die door ondergetekende wordt vertegenwoordigd voor de uitvoering van deze Overeenkomst </w:t>
      </w:r>
      <w:r w:rsidRPr="00284A53">
        <w:rPr>
          <w:u w:val="single"/>
        </w:rPr>
        <w:t>geen onderaannemers, leveranciers of ondernemingen die een aandeel hebben van meer dan 10% van de contractwaarde worden ingeroepen waarbij zich een situatie als onder a) t/m c)</w:t>
      </w:r>
      <w:r>
        <w:t xml:space="preserve"> voordoet.</w:t>
      </w:r>
    </w:p>
    <w:p w14:paraId="4083E7FC" w14:textId="77777777" w:rsidR="00F1278B" w:rsidRDefault="00F1278B" w:rsidP="00284A53"/>
    <w:p w14:paraId="1F67883D" w14:textId="77777777" w:rsidR="00B3603A" w:rsidRDefault="00F1278B" w:rsidP="00284A53">
      <w:r>
        <w:t>Aldus naar waarheid ingevuld en ondertekend</w:t>
      </w:r>
      <w:r w:rsidR="007D5586">
        <w:t>.</w:t>
      </w:r>
    </w:p>
    <w:p w14:paraId="61E24FE5" w14:textId="77777777" w:rsidR="00B3603A" w:rsidRDefault="00B3603A" w:rsidP="00B3603A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7D5586" w:rsidRPr="00515F00" w14:paraId="6458CDC8" w14:textId="77777777" w:rsidTr="00693B1D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21FE5D3" w14:textId="77777777" w:rsidR="007D5586" w:rsidRPr="00515F00" w:rsidRDefault="007D5586" w:rsidP="00515F00">
            <w:pPr>
              <w:pStyle w:val="Koptabel"/>
            </w:pPr>
            <w:r w:rsidRPr="00515F0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CC09D20" w14:textId="77777777" w:rsidR="007D5586" w:rsidRPr="00515F00" w:rsidRDefault="007D5586" w:rsidP="00515F00">
            <w:pPr>
              <w:pStyle w:val="Koptabel"/>
            </w:pPr>
            <w:r w:rsidRPr="00515F00">
              <w:t>&lt;Invulvelden&gt;</w:t>
            </w:r>
          </w:p>
        </w:tc>
      </w:tr>
      <w:tr w:rsidR="007D5586" w:rsidRPr="0020054C" w14:paraId="56E590AE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DDB66D8" w14:textId="3845B3D9" w:rsidR="007D5586" w:rsidRPr="0020054C" w:rsidRDefault="007D5586" w:rsidP="007D5586">
            <w:pPr>
              <w:rPr>
                <w:rFonts w:cs="Calibri"/>
                <w:color w:val="000000"/>
              </w:rPr>
            </w:pPr>
            <w:r>
              <w:t xml:space="preserve">Naam </w:t>
            </w:r>
            <w:sdt>
              <w:sdtPr>
                <w:alias w:val="Inschrijver of Gegadigde"/>
                <w:tag w:val="Inschrijver of Gegadigde"/>
                <w:id w:val="169224307"/>
                <w:placeholder>
                  <w:docPart w:val="91F5CB784F984B9B9CA5FB5789B83BA7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Content>
                <w:r w:rsidR="000D65F4">
                  <w:t>Inschrijver</w:t>
                </w:r>
              </w:sdtContent>
            </w:sdt>
            <w:r>
              <w:t>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505499B" w14:textId="72E5B105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r w:rsidRPr="0020054C">
              <w:rPr>
                <w:rFonts w:cs="Calibri"/>
                <w:color w:val="000000"/>
                <w:highlight w:val="cyan"/>
              </w:rPr>
              <w:t>naam Inschrijver</w:t>
            </w:r>
            <w:r>
              <w:rPr>
                <w:rFonts w:cs="Calibri"/>
                <w:color w:val="000000"/>
                <w:highlight w:val="cyan"/>
              </w:rPr>
              <w:t xml:space="preserve"> invulle</w:t>
            </w:r>
            <w:r w:rsidRPr="001D5FDA">
              <w:rPr>
                <w:rFonts w:cs="Calibri"/>
                <w:color w:val="000000"/>
                <w:highlight w:val="cyan"/>
              </w:rPr>
              <w:t>n&gt;</w:t>
            </w:r>
          </w:p>
        </w:tc>
      </w:tr>
      <w:tr w:rsidR="007D5586" w:rsidRPr="0020054C" w14:paraId="75F1826D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FEC4717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6701C10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&lt;n</w:t>
            </w:r>
            <w:r w:rsidRPr="0020054C">
              <w:rPr>
                <w:rFonts w:cs="Calibri"/>
                <w:color w:val="000000"/>
                <w:highlight w:val="cyan"/>
              </w:rPr>
              <w:t>aam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7D5586" w:rsidRPr="0020054C" w14:paraId="3948CB3F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D259006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5131CE8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0F871940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8A9F6FF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B75569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42C0A17B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CE0699E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840A32C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52F413E0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1D52F4" w14:textId="1E1E7B22" w:rsidR="000D65F4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56FC242B" w14:textId="77777777" w:rsidR="000D65F4" w:rsidRDefault="000D65F4" w:rsidP="0046326C">
            <w:pPr>
              <w:rPr>
                <w:rFonts w:cs="Calibri"/>
                <w:color w:val="000000"/>
              </w:rPr>
            </w:pPr>
          </w:p>
          <w:p w14:paraId="65DB75AB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170E453" w14:textId="664876BC" w:rsidR="007D5586" w:rsidRPr="0020054C" w:rsidRDefault="007D5586" w:rsidP="000D65F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 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</w:tc>
      </w:tr>
    </w:tbl>
    <w:p w14:paraId="78AB5C67" w14:textId="77777777" w:rsidR="007D5586" w:rsidRDefault="007D5586" w:rsidP="00B3603A"/>
    <w:p w14:paraId="6104C810" w14:textId="77777777" w:rsidR="007D5586" w:rsidRDefault="007D5586" w:rsidP="00B3603A"/>
    <w:sectPr w:rsidR="007D5586" w:rsidSect="000D65F4">
      <w:headerReference w:type="default" r:id="rId10"/>
      <w:footerReference w:type="default" r:id="rId11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525F0" w14:textId="77777777" w:rsidR="009B3C78" w:rsidRDefault="009B3C78" w:rsidP="00096F21">
      <w:r>
        <w:separator/>
      </w:r>
    </w:p>
  </w:endnote>
  <w:endnote w:type="continuationSeparator" w:id="0">
    <w:p w14:paraId="3887BC48" w14:textId="77777777" w:rsidR="009B3C78" w:rsidRDefault="009B3C78" w:rsidP="00096F21">
      <w:r>
        <w:continuationSeparator/>
      </w:r>
    </w:p>
  </w:endnote>
  <w:endnote w:type="continuationNotice" w:id="1">
    <w:p w14:paraId="501DA989" w14:textId="77777777" w:rsidR="009B3C78" w:rsidRDefault="009B3C78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9498" w14:textId="77777777" w:rsidR="005210FE" w:rsidRDefault="005210FE" w:rsidP="00096F21">
    <w:pPr>
      <w:pStyle w:val="Voettekst"/>
      <w:rPr>
        <w:lang w:bidi="nl-NL"/>
      </w:rPr>
    </w:pPr>
  </w:p>
  <w:p w14:paraId="55248474" w14:textId="67B25CA6" w:rsidR="005D4FDD" w:rsidRPr="00515F0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0D65F4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3</w:t>
    </w:r>
    <w:r w:rsidR="008F54BE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284A53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Verklaring van geen-Russische betrokkenheid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B7A5" w14:textId="77777777" w:rsidR="009B3C78" w:rsidRDefault="009B3C78" w:rsidP="00096F21">
      <w:r>
        <w:separator/>
      </w:r>
    </w:p>
  </w:footnote>
  <w:footnote w:type="continuationSeparator" w:id="0">
    <w:p w14:paraId="5DE5171B" w14:textId="77777777" w:rsidR="009B3C78" w:rsidRDefault="009B3C78" w:rsidP="00096F21">
      <w:r>
        <w:continuationSeparator/>
      </w:r>
    </w:p>
  </w:footnote>
  <w:footnote w:type="continuationNotice" w:id="1">
    <w:p w14:paraId="76858D72" w14:textId="77777777" w:rsidR="009B3C78" w:rsidRDefault="009B3C78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8CE8" w14:textId="77777777" w:rsidR="000A1756" w:rsidRDefault="000A1756" w:rsidP="00096F21">
    <w:pPr>
      <w:pStyle w:val="Koptekst"/>
    </w:pPr>
  </w:p>
  <w:p w14:paraId="341A994B" w14:textId="77777777" w:rsidR="000A1756" w:rsidRDefault="000A1756" w:rsidP="00096F21">
    <w:pPr>
      <w:pStyle w:val="Koptekst"/>
    </w:pPr>
  </w:p>
  <w:p w14:paraId="7B779335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5F4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584E"/>
    <w:rsid w:val="000D65F4"/>
    <w:rsid w:val="000D6EDF"/>
    <w:rsid w:val="000E27D1"/>
    <w:rsid w:val="001349CF"/>
    <w:rsid w:val="001413FF"/>
    <w:rsid w:val="00143268"/>
    <w:rsid w:val="00147804"/>
    <w:rsid w:val="00162534"/>
    <w:rsid w:val="001729F8"/>
    <w:rsid w:val="00183BFF"/>
    <w:rsid w:val="00186254"/>
    <w:rsid w:val="00190480"/>
    <w:rsid w:val="0020054C"/>
    <w:rsid w:val="00237DB5"/>
    <w:rsid w:val="00240A88"/>
    <w:rsid w:val="002562C9"/>
    <w:rsid w:val="00284A53"/>
    <w:rsid w:val="00285CE3"/>
    <w:rsid w:val="002A4BBC"/>
    <w:rsid w:val="002A7F1D"/>
    <w:rsid w:val="002B10AC"/>
    <w:rsid w:val="002F6B67"/>
    <w:rsid w:val="00342C06"/>
    <w:rsid w:val="00347915"/>
    <w:rsid w:val="00353C82"/>
    <w:rsid w:val="003608C7"/>
    <w:rsid w:val="00387E3A"/>
    <w:rsid w:val="003A0789"/>
    <w:rsid w:val="00430E8D"/>
    <w:rsid w:val="004318AD"/>
    <w:rsid w:val="00443ED6"/>
    <w:rsid w:val="004520F9"/>
    <w:rsid w:val="00466999"/>
    <w:rsid w:val="004741DD"/>
    <w:rsid w:val="00475026"/>
    <w:rsid w:val="00493279"/>
    <w:rsid w:val="004941C4"/>
    <w:rsid w:val="00515F00"/>
    <w:rsid w:val="005210FE"/>
    <w:rsid w:val="005227EC"/>
    <w:rsid w:val="00522A5E"/>
    <w:rsid w:val="0052709D"/>
    <w:rsid w:val="005353FC"/>
    <w:rsid w:val="005355A5"/>
    <w:rsid w:val="00573968"/>
    <w:rsid w:val="005905E2"/>
    <w:rsid w:val="00591C18"/>
    <w:rsid w:val="005B268F"/>
    <w:rsid w:val="005D0527"/>
    <w:rsid w:val="005D4FDD"/>
    <w:rsid w:val="005D514E"/>
    <w:rsid w:val="0062450A"/>
    <w:rsid w:val="0063116B"/>
    <w:rsid w:val="0063599E"/>
    <w:rsid w:val="00660714"/>
    <w:rsid w:val="00666809"/>
    <w:rsid w:val="006720D9"/>
    <w:rsid w:val="0068035D"/>
    <w:rsid w:val="00693B1D"/>
    <w:rsid w:val="006A597C"/>
    <w:rsid w:val="006E1D74"/>
    <w:rsid w:val="006E20C5"/>
    <w:rsid w:val="006E648A"/>
    <w:rsid w:val="00747A3D"/>
    <w:rsid w:val="00747D8B"/>
    <w:rsid w:val="00752A92"/>
    <w:rsid w:val="00755395"/>
    <w:rsid w:val="007674AD"/>
    <w:rsid w:val="007707A7"/>
    <w:rsid w:val="0078076D"/>
    <w:rsid w:val="007968AF"/>
    <w:rsid w:val="007C2BF1"/>
    <w:rsid w:val="007D034A"/>
    <w:rsid w:val="007D5586"/>
    <w:rsid w:val="007E1231"/>
    <w:rsid w:val="007E186E"/>
    <w:rsid w:val="007E770E"/>
    <w:rsid w:val="008003F6"/>
    <w:rsid w:val="0081395B"/>
    <w:rsid w:val="00867998"/>
    <w:rsid w:val="008865E5"/>
    <w:rsid w:val="008D7B23"/>
    <w:rsid w:val="008F3366"/>
    <w:rsid w:val="008F54BE"/>
    <w:rsid w:val="00917B12"/>
    <w:rsid w:val="009570A7"/>
    <w:rsid w:val="00980653"/>
    <w:rsid w:val="009B3C78"/>
    <w:rsid w:val="009D38FA"/>
    <w:rsid w:val="009E1740"/>
    <w:rsid w:val="009E5869"/>
    <w:rsid w:val="00A0655B"/>
    <w:rsid w:val="00A35EEB"/>
    <w:rsid w:val="00A60AD7"/>
    <w:rsid w:val="00A81A62"/>
    <w:rsid w:val="00A9240F"/>
    <w:rsid w:val="00A9425F"/>
    <w:rsid w:val="00AA25AB"/>
    <w:rsid w:val="00AC370A"/>
    <w:rsid w:val="00AD3D3E"/>
    <w:rsid w:val="00B03C19"/>
    <w:rsid w:val="00B14C2C"/>
    <w:rsid w:val="00B3603A"/>
    <w:rsid w:val="00B517B1"/>
    <w:rsid w:val="00B553F7"/>
    <w:rsid w:val="00B61C3E"/>
    <w:rsid w:val="00B96834"/>
    <w:rsid w:val="00BA1B56"/>
    <w:rsid w:val="00BA6AFD"/>
    <w:rsid w:val="00BB78B3"/>
    <w:rsid w:val="00BE72C1"/>
    <w:rsid w:val="00BF60FD"/>
    <w:rsid w:val="00C02263"/>
    <w:rsid w:val="00C4694D"/>
    <w:rsid w:val="00C469B0"/>
    <w:rsid w:val="00C47376"/>
    <w:rsid w:val="00C61DF3"/>
    <w:rsid w:val="00C92197"/>
    <w:rsid w:val="00CC5CE3"/>
    <w:rsid w:val="00CD57BC"/>
    <w:rsid w:val="00D46352"/>
    <w:rsid w:val="00D702F0"/>
    <w:rsid w:val="00D73415"/>
    <w:rsid w:val="00D77E24"/>
    <w:rsid w:val="00D96EF2"/>
    <w:rsid w:val="00D97B3E"/>
    <w:rsid w:val="00DA059E"/>
    <w:rsid w:val="00DA3511"/>
    <w:rsid w:val="00DE6280"/>
    <w:rsid w:val="00E41861"/>
    <w:rsid w:val="00EF134B"/>
    <w:rsid w:val="00F1278B"/>
    <w:rsid w:val="00F235D2"/>
    <w:rsid w:val="00F413D8"/>
    <w:rsid w:val="00F533D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B8B3"/>
  <w15:chartTrackingRefBased/>
  <w15:docId w15:val="{7C7A8919-096F-4963-8B57-C03A0A37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515F0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515F0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15F0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15F0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paragraph" w:customStyle="1" w:styleId="Koptabel">
    <w:name w:val="Kop tabel"/>
    <w:basedOn w:val="Standaard"/>
    <w:link w:val="KoptabelChar"/>
    <w:qFormat/>
    <w:rsid w:val="00515F0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515F0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284A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ELO\Downloads\Bijlage%20X%20-%20Verklaring%20van%20geen-Russische%20betrokkenheid%20(januari%202026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F5CB784F984B9B9CA5FB5789B83BA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499BF6-7126-4999-BB46-AEEEE0AE528F}"/>
      </w:docPartPr>
      <w:docPartBody>
        <w:p w:rsidR="00F12052" w:rsidRDefault="00000000">
          <w:pPr>
            <w:pStyle w:val="91F5CB784F984B9B9CA5FB5789B83BA7"/>
          </w:pPr>
          <w:r w:rsidRPr="0008413A">
            <w:rPr>
              <w:rStyle w:val="Tekstvantijdelijkeaanduiding"/>
            </w:rPr>
            <w:t>Kies een item.</w:t>
          </w:r>
        </w:p>
      </w:docPartBody>
    </w:docPart>
    <w:docPart>
      <w:docPartPr>
        <w:name w:val="B4AF501F7A814CD5AFAC00402769FC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951E4F-E861-4C17-A22C-CE1583E111DF}"/>
      </w:docPartPr>
      <w:docPartBody>
        <w:p w:rsidR="00F12052" w:rsidRDefault="00CA5AA1" w:rsidP="00CA5AA1">
          <w:pPr>
            <w:pStyle w:val="B4AF501F7A814CD5AFAC00402769FCBF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A1"/>
    <w:rsid w:val="003C1CEA"/>
    <w:rsid w:val="00631DDA"/>
    <w:rsid w:val="008003F6"/>
    <w:rsid w:val="00CA5AA1"/>
    <w:rsid w:val="00DA3511"/>
    <w:rsid w:val="00F1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CA5AA1"/>
    <w:rPr>
      <w:color w:val="666666"/>
    </w:rPr>
  </w:style>
  <w:style w:type="paragraph" w:customStyle="1" w:styleId="91F5CB784F984B9B9CA5FB5789B83BA7">
    <w:name w:val="91F5CB784F984B9B9CA5FB5789B83BA7"/>
  </w:style>
  <w:style w:type="paragraph" w:customStyle="1" w:styleId="B4AF501F7A814CD5AFAC00402769FCBF">
    <w:name w:val="B4AF501F7A814CD5AFAC00402769FCBF"/>
    <w:rsid w:val="00CA5A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3</Value>
    </TaxCatchAll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f7f8b349-3925-43c0-afb0-a9f218744f17"/>
    <ds:schemaRef ds:uri="968092ac-094d-4b25-8875-bf4b9d8d8c13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85B1F-500D-47EA-8087-79A2CB4CA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 X - Verklaring van geen-Russische betrokkenheid (januari 2026)</Template>
  <TotalTime>2</TotalTime>
  <Pages>1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2</cp:revision>
  <cp:lastPrinted>2024-10-24T11:50:00Z</cp:lastPrinted>
  <dcterms:created xsi:type="dcterms:W3CDTF">2026-08-04T14:04:00Z</dcterms:created>
  <dcterms:modified xsi:type="dcterms:W3CDTF">2026-08-17T14:39:00Z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